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F499C" w14:textId="77777777" w:rsidR="00CF31E1" w:rsidRDefault="00000000">
      <w:pPr>
        <w:pStyle w:val="Heading2"/>
      </w:pPr>
      <w:r>
        <w:t>1. Executive Summary</w:t>
      </w:r>
    </w:p>
    <w:p w14:paraId="062D6C22" w14:textId="307CDFCE" w:rsidR="000A1AB3" w:rsidRPr="000A1AB3" w:rsidRDefault="000A1AB3" w:rsidP="000A1AB3">
      <w:r w:rsidRPr="000A1AB3">
        <w:t>Empathy is a critical skill in education, healthcare, leadership, and everyday social interaction, yet it is difficult to teach, practice, and assess using traditional instructional methods. Our capstone project addresses this challenge by developing an interactive, narrative-driven dialogue system that allows players to practice empathetic communication through realistic conversational scenarios.</w:t>
      </w:r>
    </w:p>
    <w:p w14:paraId="1799F699" w14:textId="77777777" w:rsidR="000A1AB3" w:rsidRPr="000A1AB3" w:rsidRDefault="000A1AB3" w:rsidP="000A1AB3">
      <w:r w:rsidRPr="000A1AB3">
        <w:t>The system places players in structured dialogues with non-player characters (NPCs). At key moments, players choose how to respond. Each response is evaluated for empathy, contributing to a score and unlocking badges that represent different empathetic competencies (e.g., active listening, emotional validation, constructive questioning). Immediate in-game feedback reinforces learning, while detailed dialogue logs can be exported and reviewed by instructors for assessment and guided discussion.</w:t>
      </w:r>
    </w:p>
    <w:p w14:paraId="0895FF70" w14:textId="77777777" w:rsidR="000A1AB3" w:rsidRPr="000A1AB3" w:rsidRDefault="000A1AB3" w:rsidP="000A1AB3">
      <w:r w:rsidRPr="000A1AB3">
        <w:t xml:space="preserve">The solution is implemented as a Unity-based application using </w:t>
      </w:r>
      <w:proofErr w:type="gramStart"/>
      <w:r w:rsidRPr="000A1AB3">
        <w:t>a data</w:t>
      </w:r>
      <w:proofErr w:type="gramEnd"/>
      <w:r w:rsidRPr="000A1AB3">
        <w:t>-driven dialogue architecture. Dialogue content, branching logic, scoring, and feedback are authored in CSV files, enabling rapid iteration without code changes. A centralized dialogue manager orchestrates flow control, UI presentation, scoring, badge progression, and analytics logging.</w:t>
      </w:r>
    </w:p>
    <w:p w14:paraId="76A78A3C" w14:textId="41A2BF88" w:rsidR="00CF31E1" w:rsidRDefault="000A1AB3">
      <w:r w:rsidRPr="000A1AB3">
        <w:t>Key results include a flexible and extensible dialogue framework, successful integration of scoring and badge mechanics, and a logging system that supports instructor review. Together, these components create a scalable educational tool for experiential empathy training.</w:t>
      </w:r>
    </w:p>
    <w:p w14:paraId="146F1237" w14:textId="77777777" w:rsidR="00CF31E1" w:rsidRDefault="00000000">
      <w:pPr>
        <w:pStyle w:val="Heading2"/>
      </w:pPr>
      <w:r>
        <w:t>2. Problem &amp; Requirements (O1)</w:t>
      </w:r>
    </w:p>
    <w:p w14:paraId="1E45398B" w14:textId="09BDBDC6" w:rsidR="000A1AB3" w:rsidRPr="000A1AB3" w:rsidRDefault="000A1AB3" w:rsidP="000A1AB3">
      <w:pPr>
        <w:rPr>
          <w:b/>
          <w:bCs/>
        </w:rPr>
      </w:pPr>
      <w:r w:rsidRPr="000A1AB3">
        <w:rPr>
          <w:b/>
          <w:bCs/>
        </w:rPr>
        <w:t>Context &amp; Problem</w:t>
      </w:r>
    </w:p>
    <w:p w14:paraId="60BD461D" w14:textId="77777777" w:rsidR="000A1AB3" w:rsidRPr="000A1AB3" w:rsidRDefault="000A1AB3" w:rsidP="000A1AB3">
      <w:r w:rsidRPr="000A1AB3">
        <w:t xml:space="preserve">Empathy education often relies on lectures, readings, or reflective writing, which lack interactivity and immediate feedback. Learners rarely get to </w:t>
      </w:r>
      <w:r w:rsidRPr="000A1AB3">
        <w:rPr>
          <w:i/>
          <w:iCs/>
        </w:rPr>
        <w:t>practice</w:t>
      </w:r>
      <w:r w:rsidRPr="000A1AB3">
        <w:t xml:space="preserve"> empathetic responses in realistic scenarios, nor do instructors have fine-grained data on how learners make decisions in conversation.</w:t>
      </w:r>
    </w:p>
    <w:p w14:paraId="58379E5A" w14:textId="77777777" w:rsidR="000A1AB3" w:rsidRPr="000A1AB3" w:rsidRDefault="000A1AB3" w:rsidP="000A1AB3">
      <w:pPr>
        <w:rPr>
          <w:b/>
          <w:bCs/>
        </w:rPr>
      </w:pPr>
      <w:r w:rsidRPr="000A1AB3">
        <w:rPr>
          <w:b/>
          <w:bCs/>
        </w:rPr>
        <w:t>Stakeholders</w:t>
      </w:r>
    </w:p>
    <w:p w14:paraId="68C2B809" w14:textId="77777777" w:rsidR="000A1AB3" w:rsidRPr="000A1AB3" w:rsidRDefault="000A1AB3" w:rsidP="000A1AB3">
      <w:pPr>
        <w:numPr>
          <w:ilvl w:val="0"/>
          <w:numId w:val="10"/>
        </w:numPr>
      </w:pPr>
      <w:r w:rsidRPr="000A1AB3">
        <w:rPr>
          <w:b/>
          <w:bCs/>
        </w:rPr>
        <w:t>Primary Users:</w:t>
      </w:r>
      <w:r w:rsidRPr="000A1AB3">
        <w:t xml:space="preserve"> Students / players practicing empathetic communication</w:t>
      </w:r>
    </w:p>
    <w:p w14:paraId="111B2D34" w14:textId="77777777" w:rsidR="000A1AB3" w:rsidRPr="000A1AB3" w:rsidRDefault="000A1AB3" w:rsidP="000A1AB3">
      <w:pPr>
        <w:numPr>
          <w:ilvl w:val="0"/>
          <w:numId w:val="10"/>
        </w:numPr>
      </w:pPr>
      <w:r w:rsidRPr="000A1AB3">
        <w:rPr>
          <w:b/>
          <w:bCs/>
        </w:rPr>
        <w:t>Secondary Users:</w:t>
      </w:r>
      <w:r w:rsidRPr="000A1AB3">
        <w:t xml:space="preserve"> Instructors, facilitators, researchers</w:t>
      </w:r>
    </w:p>
    <w:p w14:paraId="5AA1E800" w14:textId="77777777" w:rsidR="000A1AB3" w:rsidRPr="000A1AB3" w:rsidRDefault="000A1AB3" w:rsidP="000A1AB3">
      <w:pPr>
        <w:numPr>
          <w:ilvl w:val="0"/>
          <w:numId w:val="10"/>
        </w:numPr>
      </w:pPr>
      <w:r w:rsidRPr="000A1AB3">
        <w:rPr>
          <w:b/>
          <w:bCs/>
        </w:rPr>
        <w:t>Developers:</w:t>
      </w:r>
      <w:r w:rsidRPr="000A1AB3">
        <w:t xml:space="preserve"> Capstone project team</w:t>
      </w:r>
    </w:p>
    <w:p w14:paraId="104E261D" w14:textId="77777777" w:rsidR="000A1AB3" w:rsidRPr="000A1AB3" w:rsidRDefault="000A1AB3" w:rsidP="000A1AB3">
      <w:pPr>
        <w:rPr>
          <w:b/>
          <w:bCs/>
        </w:rPr>
      </w:pPr>
      <w:r w:rsidRPr="000A1AB3">
        <w:rPr>
          <w:b/>
          <w:bCs/>
        </w:rPr>
        <w:t>Personas</w:t>
      </w:r>
    </w:p>
    <w:p w14:paraId="2118DF68" w14:textId="77777777" w:rsidR="000A1AB3" w:rsidRPr="000A1AB3" w:rsidRDefault="000A1AB3" w:rsidP="000A1AB3">
      <w:pPr>
        <w:numPr>
          <w:ilvl w:val="0"/>
          <w:numId w:val="11"/>
        </w:numPr>
      </w:pPr>
      <w:r w:rsidRPr="000A1AB3">
        <w:rPr>
          <w:b/>
          <w:bCs/>
        </w:rPr>
        <w:t>Student Learner:</w:t>
      </w:r>
      <w:r w:rsidRPr="000A1AB3">
        <w:t xml:space="preserve"> Wants a safe environment to practice difficult conversations and understand why certain responses are more empathetic.</w:t>
      </w:r>
    </w:p>
    <w:p w14:paraId="523F6D73" w14:textId="77777777" w:rsidR="000A1AB3" w:rsidRPr="000A1AB3" w:rsidRDefault="000A1AB3" w:rsidP="000A1AB3">
      <w:pPr>
        <w:numPr>
          <w:ilvl w:val="0"/>
          <w:numId w:val="11"/>
        </w:numPr>
      </w:pPr>
      <w:r w:rsidRPr="000A1AB3">
        <w:rPr>
          <w:b/>
          <w:bCs/>
        </w:rPr>
        <w:t>Instructor:</w:t>
      </w:r>
      <w:r w:rsidRPr="000A1AB3">
        <w:t xml:space="preserve"> Wants structured data (logs, scores, badges) to assess student progress and provide targeted feedback.</w:t>
      </w:r>
    </w:p>
    <w:p w14:paraId="6656B85B" w14:textId="77777777" w:rsidR="000A1AB3" w:rsidRPr="000A1AB3" w:rsidRDefault="000A1AB3" w:rsidP="000A1AB3">
      <w:pPr>
        <w:rPr>
          <w:b/>
          <w:bCs/>
        </w:rPr>
      </w:pPr>
      <w:r w:rsidRPr="000A1AB3">
        <w:rPr>
          <w:b/>
          <w:bCs/>
        </w:rPr>
        <w:t>Functional Requirements</w:t>
      </w:r>
    </w:p>
    <w:p w14:paraId="27EB6442" w14:textId="77777777" w:rsidR="000A1AB3" w:rsidRPr="000A1AB3" w:rsidRDefault="000A1AB3" w:rsidP="000A1AB3">
      <w:pPr>
        <w:numPr>
          <w:ilvl w:val="0"/>
          <w:numId w:val="12"/>
        </w:numPr>
      </w:pPr>
      <w:r w:rsidRPr="000A1AB3">
        <w:t>Load dialogue scenarios from external data files.</w:t>
      </w:r>
    </w:p>
    <w:p w14:paraId="0C7212B8" w14:textId="77777777" w:rsidR="000A1AB3" w:rsidRPr="000A1AB3" w:rsidRDefault="000A1AB3" w:rsidP="000A1AB3">
      <w:pPr>
        <w:numPr>
          <w:ilvl w:val="0"/>
          <w:numId w:val="12"/>
        </w:numPr>
      </w:pPr>
      <w:r w:rsidRPr="000A1AB3">
        <w:lastRenderedPageBreak/>
        <w:t>Present NPC dialogue, player responses, and branching choices.</w:t>
      </w:r>
    </w:p>
    <w:p w14:paraId="0F44CF0D" w14:textId="77777777" w:rsidR="000A1AB3" w:rsidRPr="000A1AB3" w:rsidRDefault="000A1AB3" w:rsidP="000A1AB3">
      <w:pPr>
        <w:numPr>
          <w:ilvl w:val="0"/>
          <w:numId w:val="12"/>
        </w:numPr>
      </w:pPr>
      <w:r w:rsidRPr="000A1AB3">
        <w:t>Score player responses based on empathy.</w:t>
      </w:r>
    </w:p>
    <w:p w14:paraId="5DC7CDA8" w14:textId="77777777" w:rsidR="000A1AB3" w:rsidRPr="000A1AB3" w:rsidRDefault="000A1AB3" w:rsidP="000A1AB3">
      <w:pPr>
        <w:numPr>
          <w:ilvl w:val="0"/>
          <w:numId w:val="12"/>
        </w:numPr>
      </w:pPr>
      <w:r w:rsidRPr="000A1AB3">
        <w:t>Award badges tied to empathetic behaviors.</w:t>
      </w:r>
    </w:p>
    <w:p w14:paraId="55299F1D" w14:textId="77777777" w:rsidR="000A1AB3" w:rsidRPr="000A1AB3" w:rsidRDefault="000A1AB3" w:rsidP="000A1AB3">
      <w:pPr>
        <w:numPr>
          <w:ilvl w:val="0"/>
          <w:numId w:val="12"/>
        </w:numPr>
      </w:pPr>
      <w:r w:rsidRPr="000A1AB3">
        <w:t>Provide immediate feedback after choices.</w:t>
      </w:r>
    </w:p>
    <w:p w14:paraId="38CA09C1" w14:textId="77777777" w:rsidR="000A1AB3" w:rsidRPr="000A1AB3" w:rsidRDefault="000A1AB3" w:rsidP="000A1AB3">
      <w:pPr>
        <w:numPr>
          <w:ilvl w:val="0"/>
          <w:numId w:val="12"/>
        </w:numPr>
      </w:pPr>
      <w:r w:rsidRPr="000A1AB3">
        <w:t>Export detailed dialogue logs for instructor review.</w:t>
      </w:r>
    </w:p>
    <w:p w14:paraId="39E5125F" w14:textId="77777777" w:rsidR="000A1AB3" w:rsidRPr="000A1AB3" w:rsidRDefault="000A1AB3" w:rsidP="000A1AB3">
      <w:pPr>
        <w:rPr>
          <w:b/>
          <w:bCs/>
        </w:rPr>
      </w:pPr>
      <w:r w:rsidRPr="000A1AB3">
        <w:rPr>
          <w:b/>
          <w:bCs/>
        </w:rPr>
        <w:t>Non-Functional Requirements</w:t>
      </w:r>
    </w:p>
    <w:p w14:paraId="23FE9783" w14:textId="77777777" w:rsidR="000A1AB3" w:rsidRPr="000A1AB3" w:rsidRDefault="000A1AB3" w:rsidP="000A1AB3">
      <w:pPr>
        <w:numPr>
          <w:ilvl w:val="0"/>
          <w:numId w:val="13"/>
        </w:numPr>
      </w:pPr>
      <w:r w:rsidRPr="000A1AB3">
        <w:t>Maintainable, data-driven architecture.</w:t>
      </w:r>
    </w:p>
    <w:p w14:paraId="79073DA0" w14:textId="77777777" w:rsidR="000A1AB3" w:rsidRPr="000A1AB3" w:rsidRDefault="000A1AB3" w:rsidP="000A1AB3">
      <w:pPr>
        <w:numPr>
          <w:ilvl w:val="0"/>
          <w:numId w:val="13"/>
        </w:numPr>
      </w:pPr>
      <w:r w:rsidRPr="000A1AB3">
        <w:t>Responsive UI with readable dialogue pacing.</w:t>
      </w:r>
    </w:p>
    <w:p w14:paraId="25D41671" w14:textId="77777777" w:rsidR="000A1AB3" w:rsidRPr="000A1AB3" w:rsidRDefault="000A1AB3" w:rsidP="000A1AB3">
      <w:pPr>
        <w:numPr>
          <w:ilvl w:val="0"/>
          <w:numId w:val="13"/>
        </w:numPr>
      </w:pPr>
      <w:r w:rsidRPr="000A1AB3">
        <w:t>Extensible scoring and badge systems.</w:t>
      </w:r>
    </w:p>
    <w:p w14:paraId="546DB581" w14:textId="77777777" w:rsidR="000A1AB3" w:rsidRPr="000A1AB3" w:rsidRDefault="000A1AB3" w:rsidP="000A1AB3">
      <w:pPr>
        <w:numPr>
          <w:ilvl w:val="0"/>
          <w:numId w:val="13"/>
        </w:numPr>
      </w:pPr>
      <w:r w:rsidRPr="000A1AB3">
        <w:t>Minimal performance overhead on typical desktop hardware.</w:t>
      </w:r>
    </w:p>
    <w:p w14:paraId="0FD90882" w14:textId="77777777" w:rsidR="000A1AB3" w:rsidRPr="000A1AB3" w:rsidRDefault="000A1AB3" w:rsidP="000A1AB3">
      <w:pPr>
        <w:rPr>
          <w:b/>
          <w:bCs/>
        </w:rPr>
      </w:pPr>
      <w:r w:rsidRPr="000A1AB3">
        <w:rPr>
          <w:b/>
          <w:bCs/>
        </w:rPr>
        <w:t>Constraints</w:t>
      </w:r>
    </w:p>
    <w:p w14:paraId="14281342" w14:textId="77777777" w:rsidR="000A1AB3" w:rsidRPr="000A1AB3" w:rsidRDefault="000A1AB3" w:rsidP="000A1AB3">
      <w:pPr>
        <w:numPr>
          <w:ilvl w:val="0"/>
          <w:numId w:val="14"/>
        </w:numPr>
      </w:pPr>
      <w:r w:rsidRPr="000A1AB3">
        <w:t>Built using Unity and C#.</w:t>
      </w:r>
    </w:p>
    <w:p w14:paraId="60778F03" w14:textId="77777777" w:rsidR="000A1AB3" w:rsidRPr="000A1AB3" w:rsidRDefault="000A1AB3" w:rsidP="000A1AB3">
      <w:pPr>
        <w:numPr>
          <w:ilvl w:val="0"/>
          <w:numId w:val="14"/>
        </w:numPr>
      </w:pPr>
      <w:r w:rsidRPr="000A1AB3">
        <w:t>Dialogue authored in CSV format.</w:t>
      </w:r>
    </w:p>
    <w:p w14:paraId="65B63D3B" w14:textId="77777777" w:rsidR="000A1AB3" w:rsidRPr="000A1AB3" w:rsidRDefault="000A1AB3" w:rsidP="000A1AB3">
      <w:pPr>
        <w:numPr>
          <w:ilvl w:val="0"/>
          <w:numId w:val="14"/>
        </w:numPr>
      </w:pPr>
      <w:r w:rsidRPr="000A1AB3">
        <w:t>Limited development time and team size.</w:t>
      </w:r>
    </w:p>
    <w:p w14:paraId="1B57E3CB" w14:textId="77777777" w:rsidR="000A1AB3" w:rsidRPr="000A1AB3" w:rsidRDefault="000A1AB3" w:rsidP="000A1AB3">
      <w:pPr>
        <w:rPr>
          <w:b/>
          <w:bCs/>
        </w:rPr>
      </w:pPr>
      <w:r w:rsidRPr="000A1AB3">
        <w:rPr>
          <w:b/>
          <w:bCs/>
        </w:rPr>
        <w:t>Success Criteria</w:t>
      </w:r>
    </w:p>
    <w:p w14:paraId="15CA90AE" w14:textId="77777777" w:rsidR="000A1AB3" w:rsidRPr="000A1AB3" w:rsidRDefault="000A1AB3" w:rsidP="000A1AB3">
      <w:pPr>
        <w:numPr>
          <w:ilvl w:val="0"/>
          <w:numId w:val="15"/>
        </w:numPr>
      </w:pPr>
      <w:r w:rsidRPr="000A1AB3">
        <w:t>Players can complete full dialogue scenarios without errors.</w:t>
      </w:r>
    </w:p>
    <w:p w14:paraId="171D23F4" w14:textId="77777777" w:rsidR="000A1AB3" w:rsidRPr="000A1AB3" w:rsidRDefault="000A1AB3" w:rsidP="000A1AB3">
      <w:pPr>
        <w:numPr>
          <w:ilvl w:val="0"/>
          <w:numId w:val="15"/>
        </w:numPr>
      </w:pPr>
      <w:r w:rsidRPr="000A1AB3">
        <w:t>Scores and badges reflect player choices correctly.</w:t>
      </w:r>
    </w:p>
    <w:p w14:paraId="53F8F8B8" w14:textId="77777777" w:rsidR="000A1AB3" w:rsidRPr="000A1AB3" w:rsidRDefault="000A1AB3" w:rsidP="000A1AB3">
      <w:pPr>
        <w:numPr>
          <w:ilvl w:val="0"/>
          <w:numId w:val="15"/>
        </w:numPr>
      </w:pPr>
      <w:r w:rsidRPr="000A1AB3">
        <w:t>Logs accurately capture all dialogue decisions and metadata.</w:t>
      </w:r>
    </w:p>
    <w:p w14:paraId="116A83B6" w14:textId="77777777" w:rsidR="000A1AB3" w:rsidRPr="000A1AB3" w:rsidRDefault="000A1AB3" w:rsidP="000A1AB3">
      <w:pPr>
        <w:numPr>
          <w:ilvl w:val="0"/>
          <w:numId w:val="15"/>
        </w:numPr>
      </w:pPr>
      <w:r w:rsidRPr="000A1AB3">
        <w:t>Instructors can export and review logs externally.</w:t>
      </w:r>
    </w:p>
    <w:p w14:paraId="3E4BA0ED" w14:textId="77777777" w:rsidR="000A1AB3" w:rsidRPr="000A1AB3" w:rsidRDefault="000A1AB3" w:rsidP="000A1AB3">
      <w:pPr>
        <w:rPr>
          <w:b/>
          <w:bCs/>
        </w:rPr>
      </w:pPr>
      <w:r w:rsidRPr="000A1AB3">
        <w:rPr>
          <w:b/>
          <w:bCs/>
        </w:rPr>
        <w:t>Risks</w:t>
      </w:r>
    </w:p>
    <w:p w14:paraId="76698CB2" w14:textId="77777777" w:rsidR="000A1AB3" w:rsidRPr="000A1AB3" w:rsidRDefault="000A1AB3" w:rsidP="000A1AB3">
      <w:pPr>
        <w:numPr>
          <w:ilvl w:val="0"/>
          <w:numId w:val="16"/>
        </w:numPr>
      </w:pPr>
      <w:r w:rsidRPr="000A1AB3">
        <w:t xml:space="preserve">Dialogue complexity </w:t>
      </w:r>
      <w:proofErr w:type="gramStart"/>
      <w:r w:rsidRPr="000A1AB3">
        <w:t>increasing</w:t>
      </w:r>
      <w:proofErr w:type="gramEnd"/>
      <w:r w:rsidRPr="000A1AB3">
        <w:t xml:space="preserve"> CSV authoring errors.</w:t>
      </w:r>
    </w:p>
    <w:p w14:paraId="4A477862" w14:textId="77777777" w:rsidR="000A1AB3" w:rsidRPr="000A1AB3" w:rsidRDefault="000A1AB3" w:rsidP="000A1AB3">
      <w:pPr>
        <w:numPr>
          <w:ilvl w:val="0"/>
          <w:numId w:val="16"/>
        </w:numPr>
      </w:pPr>
      <w:r w:rsidRPr="000A1AB3">
        <w:t xml:space="preserve">Balancing </w:t>
      </w:r>
      <w:proofErr w:type="gramStart"/>
      <w:r w:rsidRPr="000A1AB3">
        <w:t>empathy</w:t>
      </w:r>
      <w:proofErr w:type="gramEnd"/>
      <w:r w:rsidRPr="000A1AB3">
        <w:t xml:space="preserve"> scoring in a fair and interpretable way.</w:t>
      </w:r>
    </w:p>
    <w:p w14:paraId="32E21AD9" w14:textId="77777777" w:rsidR="000A1AB3" w:rsidRPr="000A1AB3" w:rsidRDefault="000A1AB3" w:rsidP="000A1AB3">
      <w:pPr>
        <w:numPr>
          <w:ilvl w:val="0"/>
          <w:numId w:val="16"/>
        </w:numPr>
      </w:pPr>
      <w:r w:rsidRPr="000A1AB3">
        <w:t>Ensuring logs remain understandable to non-technical instructors.</w:t>
      </w:r>
    </w:p>
    <w:p w14:paraId="091B70DE" w14:textId="272CC91B" w:rsidR="00CF31E1" w:rsidRDefault="00CF31E1"/>
    <w:p w14:paraId="7CC5A02E" w14:textId="77777777" w:rsidR="00CF31E1" w:rsidRDefault="00000000">
      <w:pPr>
        <w:pStyle w:val="Heading2"/>
      </w:pPr>
      <w:r>
        <w:t>3. System Overview &amp; Architecture (O2)</w:t>
      </w:r>
    </w:p>
    <w:p w14:paraId="01452BAE" w14:textId="5D9054EF" w:rsidR="000A1AB3" w:rsidRPr="000A1AB3" w:rsidRDefault="000A1AB3" w:rsidP="000A1AB3">
      <w:pPr>
        <w:rPr>
          <w:b/>
          <w:bCs/>
        </w:rPr>
      </w:pPr>
      <w:r w:rsidRPr="000A1AB3">
        <w:rPr>
          <w:b/>
          <w:bCs/>
        </w:rPr>
        <w:t>Architecture Overview</w:t>
      </w:r>
    </w:p>
    <w:p w14:paraId="55A96F34" w14:textId="77777777" w:rsidR="000A1AB3" w:rsidRPr="000A1AB3" w:rsidRDefault="000A1AB3" w:rsidP="000A1AB3">
      <w:r w:rsidRPr="000A1AB3">
        <w:t xml:space="preserve">The system follows a </w:t>
      </w:r>
      <w:r w:rsidRPr="000A1AB3">
        <w:rPr>
          <w:b/>
          <w:bCs/>
        </w:rPr>
        <w:t>modular, data-driven architecture</w:t>
      </w:r>
      <w:r w:rsidRPr="000A1AB3">
        <w:t xml:space="preserve"> centered around a dialogue manager that coordinates content, UI, and game systems.</w:t>
      </w:r>
    </w:p>
    <w:p w14:paraId="601BF22F" w14:textId="77777777" w:rsidR="000A1AB3" w:rsidRPr="000A1AB3" w:rsidRDefault="000A1AB3" w:rsidP="000A1AB3">
      <w:r w:rsidRPr="000A1AB3">
        <w:rPr>
          <w:b/>
          <w:bCs/>
        </w:rPr>
        <w:lastRenderedPageBreak/>
        <w:t>Core Components:</w:t>
      </w:r>
    </w:p>
    <w:p w14:paraId="2B26E7A4" w14:textId="77777777" w:rsidR="000A1AB3" w:rsidRPr="000A1AB3" w:rsidRDefault="000A1AB3" w:rsidP="000A1AB3">
      <w:pPr>
        <w:numPr>
          <w:ilvl w:val="0"/>
          <w:numId w:val="17"/>
        </w:numPr>
      </w:pPr>
      <w:proofErr w:type="spellStart"/>
      <w:r w:rsidRPr="000A1AB3">
        <w:rPr>
          <w:b/>
          <w:bCs/>
        </w:rPr>
        <w:t>DialogueDatabase</w:t>
      </w:r>
      <w:proofErr w:type="spellEnd"/>
      <w:r w:rsidRPr="000A1AB3">
        <w:rPr>
          <w:b/>
          <w:bCs/>
        </w:rPr>
        <w:t>:</w:t>
      </w:r>
      <w:r w:rsidRPr="000A1AB3">
        <w:t xml:space="preserve"> Parses CSV files into structured dialogue data.</w:t>
      </w:r>
    </w:p>
    <w:p w14:paraId="0E914E01" w14:textId="77777777" w:rsidR="000A1AB3" w:rsidRPr="000A1AB3" w:rsidRDefault="000A1AB3" w:rsidP="000A1AB3">
      <w:pPr>
        <w:numPr>
          <w:ilvl w:val="0"/>
          <w:numId w:val="17"/>
        </w:numPr>
      </w:pPr>
      <w:proofErr w:type="spellStart"/>
      <w:proofErr w:type="gramStart"/>
      <w:r w:rsidRPr="000A1AB3">
        <w:rPr>
          <w:b/>
          <w:bCs/>
        </w:rPr>
        <w:t>DialogueManager</w:t>
      </w:r>
      <w:proofErr w:type="spellEnd"/>
      <w:proofErr w:type="gramEnd"/>
      <w:r w:rsidRPr="000A1AB3">
        <w:rPr>
          <w:b/>
          <w:bCs/>
        </w:rPr>
        <w:t>:</w:t>
      </w:r>
      <w:r w:rsidRPr="000A1AB3">
        <w:t xml:space="preserve"> Controls dialogue flow, branching logic, scoring, badges, and logging.</w:t>
      </w:r>
    </w:p>
    <w:p w14:paraId="776A4484" w14:textId="77777777" w:rsidR="000A1AB3" w:rsidRPr="000A1AB3" w:rsidRDefault="000A1AB3" w:rsidP="000A1AB3">
      <w:pPr>
        <w:numPr>
          <w:ilvl w:val="0"/>
          <w:numId w:val="17"/>
        </w:numPr>
      </w:pPr>
      <w:proofErr w:type="spellStart"/>
      <w:r w:rsidRPr="000A1AB3">
        <w:rPr>
          <w:b/>
          <w:bCs/>
        </w:rPr>
        <w:t>DialogueUI</w:t>
      </w:r>
      <w:proofErr w:type="spellEnd"/>
      <w:r w:rsidRPr="000A1AB3">
        <w:rPr>
          <w:b/>
          <w:bCs/>
        </w:rPr>
        <w:t>:</w:t>
      </w:r>
      <w:r w:rsidRPr="000A1AB3">
        <w:t xml:space="preserve"> Handles presentation (typewriter text, portraits, choices, feedback).</w:t>
      </w:r>
    </w:p>
    <w:p w14:paraId="42D37915" w14:textId="77777777" w:rsidR="000A1AB3" w:rsidRPr="000A1AB3" w:rsidRDefault="000A1AB3" w:rsidP="000A1AB3">
      <w:pPr>
        <w:numPr>
          <w:ilvl w:val="0"/>
          <w:numId w:val="17"/>
        </w:numPr>
      </w:pPr>
      <w:proofErr w:type="spellStart"/>
      <w:proofErr w:type="gramStart"/>
      <w:r w:rsidRPr="000A1AB3">
        <w:rPr>
          <w:b/>
          <w:bCs/>
        </w:rPr>
        <w:t>ScoreManager</w:t>
      </w:r>
      <w:proofErr w:type="spellEnd"/>
      <w:proofErr w:type="gramEnd"/>
      <w:r w:rsidRPr="000A1AB3">
        <w:rPr>
          <w:b/>
          <w:bCs/>
        </w:rPr>
        <w:t>:</w:t>
      </w:r>
      <w:r w:rsidRPr="000A1AB3">
        <w:t xml:space="preserve"> Tracks cumulative empathy score.</w:t>
      </w:r>
    </w:p>
    <w:p w14:paraId="45D901A8" w14:textId="77777777" w:rsidR="000A1AB3" w:rsidRPr="000A1AB3" w:rsidRDefault="000A1AB3" w:rsidP="000A1AB3">
      <w:pPr>
        <w:numPr>
          <w:ilvl w:val="0"/>
          <w:numId w:val="17"/>
        </w:numPr>
      </w:pPr>
      <w:proofErr w:type="spellStart"/>
      <w:proofErr w:type="gramStart"/>
      <w:r w:rsidRPr="000A1AB3">
        <w:rPr>
          <w:b/>
          <w:bCs/>
        </w:rPr>
        <w:t>BadgeManager</w:t>
      </w:r>
      <w:proofErr w:type="spellEnd"/>
      <w:proofErr w:type="gramEnd"/>
      <w:r w:rsidRPr="000A1AB3">
        <w:rPr>
          <w:b/>
          <w:bCs/>
        </w:rPr>
        <w:t>:</w:t>
      </w:r>
      <w:r w:rsidRPr="000A1AB3">
        <w:t xml:space="preserve"> Tracks badge progression and unlocks.</w:t>
      </w:r>
    </w:p>
    <w:p w14:paraId="31215A81" w14:textId="77777777" w:rsidR="000A1AB3" w:rsidRPr="000A1AB3" w:rsidRDefault="000A1AB3" w:rsidP="000A1AB3">
      <w:pPr>
        <w:numPr>
          <w:ilvl w:val="0"/>
          <w:numId w:val="17"/>
        </w:numPr>
      </w:pPr>
      <w:proofErr w:type="spellStart"/>
      <w:r w:rsidRPr="000A1AB3">
        <w:rPr>
          <w:b/>
          <w:bCs/>
        </w:rPr>
        <w:t>DialogueLogManager</w:t>
      </w:r>
      <w:proofErr w:type="spellEnd"/>
      <w:r w:rsidRPr="000A1AB3">
        <w:rPr>
          <w:b/>
          <w:bCs/>
        </w:rPr>
        <w:t>:</w:t>
      </w:r>
      <w:r w:rsidRPr="000A1AB3">
        <w:t xml:space="preserve"> Records and exports dialogue events for review.</w:t>
      </w:r>
    </w:p>
    <w:p w14:paraId="6799E3D9" w14:textId="77777777" w:rsidR="000A1AB3" w:rsidRPr="000A1AB3" w:rsidRDefault="000A1AB3" w:rsidP="000A1AB3">
      <w:pPr>
        <w:rPr>
          <w:b/>
          <w:bCs/>
        </w:rPr>
      </w:pPr>
      <w:r w:rsidRPr="000A1AB3">
        <w:rPr>
          <w:b/>
          <w:bCs/>
        </w:rPr>
        <w:t>Data Flow</w:t>
      </w:r>
    </w:p>
    <w:p w14:paraId="15C6E5A2" w14:textId="77777777" w:rsidR="000A1AB3" w:rsidRPr="000A1AB3" w:rsidRDefault="000A1AB3" w:rsidP="000A1AB3">
      <w:pPr>
        <w:numPr>
          <w:ilvl w:val="0"/>
          <w:numId w:val="18"/>
        </w:numPr>
      </w:pPr>
      <w:proofErr w:type="spellStart"/>
      <w:r w:rsidRPr="000A1AB3">
        <w:t>DialogueDatabase</w:t>
      </w:r>
      <w:proofErr w:type="spellEnd"/>
      <w:r w:rsidRPr="000A1AB3">
        <w:t xml:space="preserve"> loads CSVs at startup.</w:t>
      </w:r>
    </w:p>
    <w:p w14:paraId="0A643D9D" w14:textId="77777777" w:rsidR="000A1AB3" w:rsidRPr="000A1AB3" w:rsidRDefault="000A1AB3" w:rsidP="000A1AB3">
      <w:pPr>
        <w:numPr>
          <w:ilvl w:val="0"/>
          <w:numId w:val="18"/>
        </w:numPr>
      </w:pPr>
      <w:proofErr w:type="spellStart"/>
      <w:proofErr w:type="gramStart"/>
      <w:r w:rsidRPr="000A1AB3">
        <w:t>DialogueManager</w:t>
      </w:r>
      <w:proofErr w:type="spellEnd"/>
      <w:proofErr w:type="gramEnd"/>
      <w:r w:rsidRPr="000A1AB3">
        <w:t xml:space="preserve"> requests dialogue lines by node ID.</w:t>
      </w:r>
    </w:p>
    <w:p w14:paraId="429C67A2" w14:textId="77777777" w:rsidR="000A1AB3" w:rsidRPr="000A1AB3" w:rsidRDefault="000A1AB3" w:rsidP="000A1AB3">
      <w:pPr>
        <w:numPr>
          <w:ilvl w:val="0"/>
          <w:numId w:val="18"/>
        </w:numPr>
      </w:pPr>
      <w:proofErr w:type="spellStart"/>
      <w:r w:rsidRPr="000A1AB3">
        <w:t>DialogueUI</w:t>
      </w:r>
      <w:proofErr w:type="spellEnd"/>
      <w:r w:rsidRPr="000A1AB3">
        <w:t xml:space="preserve"> presents NPC lines and player choices.</w:t>
      </w:r>
    </w:p>
    <w:p w14:paraId="05408327" w14:textId="77777777" w:rsidR="000A1AB3" w:rsidRPr="000A1AB3" w:rsidRDefault="000A1AB3" w:rsidP="000A1AB3">
      <w:pPr>
        <w:numPr>
          <w:ilvl w:val="0"/>
          <w:numId w:val="18"/>
        </w:numPr>
      </w:pPr>
      <w:r w:rsidRPr="000A1AB3">
        <w:t>Player input triggers scoring, badge updates, and logging.</w:t>
      </w:r>
    </w:p>
    <w:p w14:paraId="16F425B8" w14:textId="77777777" w:rsidR="000A1AB3" w:rsidRPr="000A1AB3" w:rsidRDefault="000A1AB3" w:rsidP="000A1AB3">
      <w:pPr>
        <w:numPr>
          <w:ilvl w:val="0"/>
          <w:numId w:val="18"/>
        </w:numPr>
      </w:pPr>
      <w:r w:rsidRPr="000A1AB3">
        <w:t>Dialogue branches to the next node or ends.</w:t>
      </w:r>
    </w:p>
    <w:p w14:paraId="2F57C050" w14:textId="77777777" w:rsidR="000A1AB3" w:rsidRPr="000A1AB3" w:rsidRDefault="000A1AB3" w:rsidP="000A1AB3">
      <w:pPr>
        <w:rPr>
          <w:b/>
          <w:bCs/>
        </w:rPr>
      </w:pPr>
      <w:r w:rsidRPr="000A1AB3">
        <w:rPr>
          <w:b/>
          <w:bCs/>
        </w:rPr>
        <w:t>Technologies</w:t>
      </w:r>
    </w:p>
    <w:p w14:paraId="547986F1" w14:textId="77777777" w:rsidR="000A1AB3" w:rsidRPr="000A1AB3" w:rsidRDefault="000A1AB3" w:rsidP="000A1AB3">
      <w:pPr>
        <w:numPr>
          <w:ilvl w:val="0"/>
          <w:numId w:val="19"/>
        </w:numPr>
      </w:pPr>
      <w:r w:rsidRPr="000A1AB3">
        <w:rPr>
          <w:b/>
          <w:bCs/>
        </w:rPr>
        <w:t>Engine:</w:t>
      </w:r>
      <w:r w:rsidRPr="000A1AB3">
        <w:t xml:space="preserve"> Unity</w:t>
      </w:r>
    </w:p>
    <w:p w14:paraId="553AA923" w14:textId="77777777" w:rsidR="000A1AB3" w:rsidRPr="000A1AB3" w:rsidRDefault="000A1AB3" w:rsidP="000A1AB3">
      <w:pPr>
        <w:numPr>
          <w:ilvl w:val="0"/>
          <w:numId w:val="19"/>
        </w:numPr>
      </w:pPr>
      <w:r w:rsidRPr="000A1AB3">
        <w:rPr>
          <w:b/>
          <w:bCs/>
        </w:rPr>
        <w:t>Language:</w:t>
      </w:r>
      <w:r w:rsidRPr="000A1AB3">
        <w:t xml:space="preserve"> C#</w:t>
      </w:r>
    </w:p>
    <w:p w14:paraId="46777889" w14:textId="77777777" w:rsidR="000A1AB3" w:rsidRPr="000A1AB3" w:rsidRDefault="000A1AB3" w:rsidP="000A1AB3">
      <w:pPr>
        <w:numPr>
          <w:ilvl w:val="0"/>
          <w:numId w:val="19"/>
        </w:numPr>
      </w:pPr>
      <w:r w:rsidRPr="000A1AB3">
        <w:rPr>
          <w:b/>
          <w:bCs/>
        </w:rPr>
        <w:t>UI:</w:t>
      </w:r>
      <w:r w:rsidRPr="000A1AB3">
        <w:t xml:space="preserve"> Unity UI, </w:t>
      </w:r>
      <w:proofErr w:type="spellStart"/>
      <w:r w:rsidRPr="000A1AB3">
        <w:t>TextMeshPro</w:t>
      </w:r>
      <w:proofErr w:type="spellEnd"/>
    </w:p>
    <w:p w14:paraId="7057EAEC" w14:textId="77777777" w:rsidR="000A1AB3" w:rsidRPr="000A1AB3" w:rsidRDefault="000A1AB3" w:rsidP="000A1AB3">
      <w:pPr>
        <w:numPr>
          <w:ilvl w:val="0"/>
          <w:numId w:val="19"/>
        </w:numPr>
      </w:pPr>
      <w:r w:rsidRPr="000A1AB3">
        <w:rPr>
          <w:b/>
          <w:bCs/>
        </w:rPr>
        <w:t>Data Format:</w:t>
      </w:r>
      <w:r w:rsidRPr="000A1AB3">
        <w:t xml:space="preserve"> CSV (</w:t>
      </w:r>
      <w:proofErr w:type="spellStart"/>
      <w:r w:rsidRPr="000A1AB3">
        <w:t>TextAsset</w:t>
      </w:r>
      <w:proofErr w:type="spellEnd"/>
      <w:r w:rsidRPr="000A1AB3">
        <w:t>)</w:t>
      </w:r>
    </w:p>
    <w:p w14:paraId="77DC40B0" w14:textId="77777777" w:rsidR="000A1AB3" w:rsidRPr="000A1AB3" w:rsidRDefault="000A1AB3" w:rsidP="000A1AB3">
      <w:pPr>
        <w:numPr>
          <w:ilvl w:val="0"/>
          <w:numId w:val="19"/>
        </w:numPr>
      </w:pPr>
      <w:r w:rsidRPr="000A1AB3">
        <w:rPr>
          <w:b/>
          <w:bCs/>
        </w:rPr>
        <w:t>Export:</w:t>
      </w:r>
      <w:r w:rsidRPr="000A1AB3">
        <w:t xml:space="preserve"> CSV logs for external review</w:t>
      </w:r>
    </w:p>
    <w:p w14:paraId="089C3E62" w14:textId="77777777" w:rsidR="009302D8" w:rsidRDefault="009302D8" w:rsidP="009302D8">
      <w:pPr>
        <w:pStyle w:val="Heading2"/>
      </w:pPr>
      <w:r>
        <w:t>4. Discipline</w:t>
      </w:r>
      <w:r>
        <w:rPr>
          <w:rFonts w:ascii="Cambria Math" w:hAnsi="Cambria Math" w:cs="Cambria Math"/>
        </w:rPr>
        <w:t>‑</w:t>
      </w:r>
      <w:r>
        <w:t>Specific Depth (O6)</w:t>
      </w:r>
    </w:p>
    <w:p w14:paraId="6D11DBAA" w14:textId="77777777" w:rsidR="009302D8" w:rsidRPr="009302D8" w:rsidRDefault="009302D8" w:rsidP="009302D8">
      <w:pPr>
        <w:rPr>
          <w:b/>
          <w:bCs/>
        </w:rPr>
      </w:pPr>
      <w:r w:rsidRPr="009302D8">
        <w:rPr>
          <w:b/>
          <w:bCs/>
        </w:rPr>
        <w:t>Algorithms &amp; Data Structures</w:t>
      </w:r>
    </w:p>
    <w:p w14:paraId="6124ED16" w14:textId="77777777" w:rsidR="009302D8" w:rsidRPr="009302D8" w:rsidRDefault="009302D8" w:rsidP="009302D8">
      <w:pPr>
        <w:numPr>
          <w:ilvl w:val="0"/>
          <w:numId w:val="29"/>
        </w:numPr>
      </w:pPr>
      <w:r w:rsidRPr="009302D8">
        <w:t xml:space="preserve">Dialogue nodes stored as lists filtered by </w:t>
      </w:r>
      <w:proofErr w:type="spellStart"/>
      <w:r w:rsidRPr="009302D8">
        <w:t>NodeID</w:t>
      </w:r>
      <w:proofErr w:type="spellEnd"/>
      <w:r w:rsidRPr="009302D8">
        <w:t xml:space="preserve"> (O(n) lookup).</w:t>
      </w:r>
    </w:p>
    <w:p w14:paraId="60A84739" w14:textId="77777777" w:rsidR="009302D8" w:rsidRPr="009302D8" w:rsidRDefault="009302D8" w:rsidP="009302D8">
      <w:pPr>
        <w:numPr>
          <w:ilvl w:val="0"/>
          <w:numId w:val="29"/>
        </w:numPr>
      </w:pPr>
      <w:r w:rsidRPr="009302D8">
        <w:t>Choice selection and logging are linear relative to node size.</w:t>
      </w:r>
    </w:p>
    <w:p w14:paraId="32C13491" w14:textId="77777777" w:rsidR="009302D8" w:rsidRPr="009302D8" w:rsidRDefault="009302D8" w:rsidP="009302D8">
      <w:pPr>
        <w:numPr>
          <w:ilvl w:val="0"/>
          <w:numId w:val="29"/>
        </w:numPr>
      </w:pPr>
      <w:r w:rsidRPr="009302D8">
        <w:t>Page-splitting algorithm operates on sentence boundaries for readability.</w:t>
      </w:r>
    </w:p>
    <w:p w14:paraId="390A76DE" w14:textId="77777777" w:rsidR="009302D8" w:rsidRPr="009302D8" w:rsidRDefault="009302D8" w:rsidP="009302D8">
      <w:pPr>
        <w:rPr>
          <w:b/>
          <w:bCs/>
        </w:rPr>
      </w:pPr>
      <w:r w:rsidRPr="009302D8">
        <w:rPr>
          <w:b/>
          <w:bCs/>
        </w:rPr>
        <w:t>Architecture &amp; Patterns</w:t>
      </w:r>
    </w:p>
    <w:p w14:paraId="617EF478" w14:textId="77777777" w:rsidR="009302D8" w:rsidRPr="009302D8" w:rsidRDefault="009302D8" w:rsidP="009302D8">
      <w:pPr>
        <w:numPr>
          <w:ilvl w:val="0"/>
          <w:numId w:val="30"/>
        </w:numPr>
      </w:pPr>
      <w:r w:rsidRPr="009302D8">
        <w:t>Clear separation between data, logic, and presentation.</w:t>
      </w:r>
    </w:p>
    <w:p w14:paraId="5E7586EB" w14:textId="77777777" w:rsidR="009302D8" w:rsidRPr="009302D8" w:rsidRDefault="009302D8" w:rsidP="009302D8">
      <w:pPr>
        <w:numPr>
          <w:ilvl w:val="0"/>
          <w:numId w:val="30"/>
        </w:numPr>
      </w:pPr>
      <w:r w:rsidRPr="009302D8">
        <w:t>Coroutine-based concurrency for UI flow control.</w:t>
      </w:r>
    </w:p>
    <w:p w14:paraId="5DC5D1B7" w14:textId="77777777" w:rsidR="009302D8" w:rsidRPr="009302D8" w:rsidRDefault="009302D8" w:rsidP="009302D8">
      <w:pPr>
        <w:numPr>
          <w:ilvl w:val="0"/>
          <w:numId w:val="30"/>
        </w:numPr>
      </w:pPr>
      <w:r w:rsidRPr="009302D8">
        <w:lastRenderedPageBreak/>
        <w:t>Event-driven callbacks for dialogue progression.</w:t>
      </w:r>
    </w:p>
    <w:p w14:paraId="090B4C59" w14:textId="77777777" w:rsidR="009302D8" w:rsidRPr="009302D8" w:rsidRDefault="009302D8" w:rsidP="009302D8">
      <w:pPr>
        <w:rPr>
          <w:b/>
          <w:bCs/>
        </w:rPr>
      </w:pPr>
      <w:r w:rsidRPr="009302D8">
        <w:rPr>
          <w:b/>
          <w:bCs/>
        </w:rPr>
        <w:t>Engineering Evidence</w:t>
      </w:r>
    </w:p>
    <w:p w14:paraId="117CB745" w14:textId="77777777" w:rsidR="009302D8" w:rsidRPr="009302D8" w:rsidRDefault="009302D8" w:rsidP="009302D8">
      <w:pPr>
        <w:numPr>
          <w:ilvl w:val="0"/>
          <w:numId w:val="31"/>
        </w:numPr>
      </w:pPr>
      <w:r w:rsidRPr="009302D8">
        <w:t>Profiling confirms negligible performance impact for dialogue operations.</w:t>
      </w:r>
    </w:p>
    <w:p w14:paraId="788F89BC" w14:textId="77777777" w:rsidR="009302D8" w:rsidRPr="009302D8" w:rsidRDefault="009302D8" w:rsidP="009302D8">
      <w:pPr>
        <w:numPr>
          <w:ilvl w:val="0"/>
          <w:numId w:val="31"/>
        </w:numPr>
      </w:pPr>
      <w:r w:rsidRPr="009302D8">
        <w:t>Logs provide reproducible evidence of player behavior for analysis.</w:t>
      </w:r>
    </w:p>
    <w:p w14:paraId="20DD5597" w14:textId="57AAA1F0" w:rsidR="00CF31E1" w:rsidRDefault="00CF31E1"/>
    <w:p w14:paraId="66294EBB" w14:textId="77777777" w:rsidR="00CF31E1" w:rsidRDefault="00000000">
      <w:pPr>
        <w:pStyle w:val="Heading2"/>
      </w:pPr>
      <w:r>
        <w:t>5. Implementation Notes (O2)</w:t>
      </w:r>
    </w:p>
    <w:p w14:paraId="5A22DC06" w14:textId="16B00776" w:rsidR="000A1AB3" w:rsidRPr="000A1AB3" w:rsidRDefault="000A1AB3" w:rsidP="000A1AB3">
      <w:pPr>
        <w:rPr>
          <w:b/>
          <w:bCs/>
        </w:rPr>
      </w:pPr>
      <w:r w:rsidRPr="000A1AB3">
        <w:rPr>
          <w:b/>
          <w:bCs/>
        </w:rPr>
        <w:t>Repository Structure</w:t>
      </w:r>
    </w:p>
    <w:p w14:paraId="065FAD39" w14:textId="77777777" w:rsidR="000A1AB3" w:rsidRPr="000A1AB3" w:rsidRDefault="000A1AB3" w:rsidP="000A1AB3">
      <w:pPr>
        <w:numPr>
          <w:ilvl w:val="0"/>
          <w:numId w:val="20"/>
        </w:numPr>
      </w:pPr>
      <w:r w:rsidRPr="000A1AB3">
        <w:t xml:space="preserve">Scripts/Dialogue/ — </w:t>
      </w:r>
      <w:proofErr w:type="spellStart"/>
      <w:r w:rsidRPr="000A1AB3">
        <w:t>DialogueManager</w:t>
      </w:r>
      <w:proofErr w:type="spellEnd"/>
      <w:r w:rsidRPr="000A1AB3">
        <w:t xml:space="preserve">, </w:t>
      </w:r>
      <w:proofErr w:type="spellStart"/>
      <w:r w:rsidRPr="000A1AB3">
        <w:t>DialogueDatabase</w:t>
      </w:r>
      <w:proofErr w:type="spellEnd"/>
      <w:r w:rsidRPr="000A1AB3">
        <w:t xml:space="preserve">, </w:t>
      </w:r>
      <w:proofErr w:type="spellStart"/>
      <w:r w:rsidRPr="000A1AB3">
        <w:t>DialogueUI</w:t>
      </w:r>
      <w:proofErr w:type="spellEnd"/>
    </w:p>
    <w:p w14:paraId="1F850B6C" w14:textId="77777777" w:rsidR="000A1AB3" w:rsidRPr="000A1AB3" w:rsidRDefault="000A1AB3" w:rsidP="000A1AB3">
      <w:pPr>
        <w:numPr>
          <w:ilvl w:val="0"/>
          <w:numId w:val="20"/>
        </w:numPr>
      </w:pPr>
      <w:r w:rsidRPr="000A1AB3">
        <w:t>Scripts/</w:t>
      </w:r>
      <w:proofErr w:type="gramStart"/>
      <w:r w:rsidRPr="000A1AB3">
        <w:t>Scoring/ —</w:t>
      </w:r>
      <w:proofErr w:type="gramEnd"/>
      <w:r w:rsidRPr="000A1AB3">
        <w:t xml:space="preserve"> </w:t>
      </w:r>
      <w:proofErr w:type="spellStart"/>
      <w:r w:rsidRPr="000A1AB3">
        <w:t>ScoreManager</w:t>
      </w:r>
      <w:proofErr w:type="spellEnd"/>
    </w:p>
    <w:p w14:paraId="4E13EC0D" w14:textId="77777777" w:rsidR="000A1AB3" w:rsidRPr="000A1AB3" w:rsidRDefault="000A1AB3" w:rsidP="000A1AB3">
      <w:pPr>
        <w:numPr>
          <w:ilvl w:val="0"/>
          <w:numId w:val="20"/>
        </w:numPr>
      </w:pPr>
      <w:r w:rsidRPr="000A1AB3">
        <w:t xml:space="preserve">Scripts/Badges/ — </w:t>
      </w:r>
      <w:proofErr w:type="spellStart"/>
      <w:r w:rsidRPr="000A1AB3">
        <w:t>BadgeManager</w:t>
      </w:r>
      <w:proofErr w:type="spellEnd"/>
    </w:p>
    <w:p w14:paraId="6D5382F1" w14:textId="77777777" w:rsidR="000A1AB3" w:rsidRPr="000A1AB3" w:rsidRDefault="000A1AB3" w:rsidP="000A1AB3">
      <w:pPr>
        <w:numPr>
          <w:ilvl w:val="0"/>
          <w:numId w:val="20"/>
        </w:numPr>
      </w:pPr>
      <w:r w:rsidRPr="000A1AB3">
        <w:t>Scripts/</w:t>
      </w:r>
      <w:proofErr w:type="gramStart"/>
      <w:r w:rsidRPr="000A1AB3">
        <w:t>Logging/ —</w:t>
      </w:r>
      <w:proofErr w:type="gramEnd"/>
      <w:r w:rsidRPr="000A1AB3">
        <w:t xml:space="preserve"> </w:t>
      </w:r>
      <w:proofErr w:type="spellStart"/>
      <w:r w:rsidRPr="000A1AB3">
        <w:t>DialogueLogManager</w:t>
      </w:r>
      <w:proofErr w:type="spellEnd"/>
    </w:p>
    <w:p w14:paraId="37D337AF" w14:textId="77777777" w:rsidR="000A1AB3" w:rsidRPr="000A1AB3" w:rsidRDefault="000A1AB3" w:rsidP="000A1AB3">
      <w:pPr>
        <w:numPr>
          <w:ilvl w:val="0"/>
          <w:numId w:val="20"/>
        </w:numPr>
      </w:pPr>
      <w:r w:rsidRPr="000A1AB3">
        <w:t>Assets/Dialogue/</w:t>
      </w:r>
      <w:proofErr w:type="gramStart"/>
      <w:r w:rsidRPr="000A1AB3">
        <w:t>CSV/ —</w:t>
      </w:r>
      <w:proofErr w:type="gramEnd"/>
      <w:r w:rsidRPr="000A1AB3">
        <w:t xml:space="preserve"> Dialogue content files</w:t>
      </w:r>
    </w:p>
    <w:p w14:paraId="3D0C1036" w14:textId="77777777" w:rsidR="000A1AB3" w:rsidRPr="000A1AB3" w:rsidRDefault="000A1AB3" w:rsidP="000A1AB3">
      <w:pPr>
        <w:rPr>
          <w:b/>
          <w:bCs/>
        </w:rPr>
      </w:pPr>
      <w:r w:rsidRPr="000A1AB3">
        <w:rPr>
          <w:b/>
          <w:bCs/>
        </w:rPr>
        <w:t>Design Patterns &amp; Tradeoffs</w:t>
      </w:r>
    </w:p>
    <w:p w14:paraId="12D6C714" w14:textId="77777777" w:rsidR="000A1AB3" w:rsidRPr="000A1AB3" w:rsidRDefault="000A1AB3" w:rsidP="000A1AB3">
      <w:pPr>
        <w:numPr>
          <w:ilvl w:val="0"/>
          <w:numId w:val="21"/>
        </w:numPr>
      </w:pPr>
      <w:r w:rsidRPr="000A1AB3">
        <w:rPr>
          <w:b/>
          <w:bCs/>
        </w:rPr>
        <w:t>Data-Driven Design:</w:t>
      </w:r>
      <w:r w:rsidRPr="000A1AB3">
        <w:t xml:space="preserve"> Dialogue content separated from code for flexibility.</w:t>
      </w:r>
    </w:p>
    <w:p w14:paraId="54A00D7A" w14:textId="77777777" w:rsidR="000A1AB3" w:rsidRPr="000A1AB3" w:rsidRDefault="000A1AB3" w:rsidP="000A1AB3">
      <w:pPr>
        <w:numPr>
          <w:ilvl w:val="0"/>
          <w:numId w:val="21"/>
        </w:numPr>
      </w:pPr>
      <w:r w:rsidRPr="000A1AB3">
        <w:rPr>
          <w:b/>
          <w:bCs/>
        </w:rPr>
        <w:t>Manager Pattern:</w:t>
      </w:r>
      <w:r w:rsidRPr="000A1AB3">
        <w:t xml:space="preserve"> Centralized control for dialogue flow and scoring.</w:t>
      </w:r>
    </w:p>
    <w:p w14:paraId="1B31D88A" w14:textId="77777777" w:rsidR="000A1AB3" w:rsidRPr="000A1AB3" w:rsidRDefault="000A1AB3" w:rsidP="000A1AB3">
      <w:pPr>
        <w:numPr>
          <w:ilvl w:val="0"/>
          <w:numId w:val="21"/>
        </w:numPr>
      </w:pPr>
      <w:r w:rsidRPr="000A1AB3">
        <w:rPr>
          <w:b/>
          <w:bCs/>
        </w:rPr>
        <w:t>Coroutines:</w:t>
      </w:r>
      <w:r w:rsidRPr="000A1AB3">
        <w:t xml:space="preserve"> Used for typewriter effects and input pacing.</w:t>
      </w:r>
    </w:p>
    <w:p w14:paraId="624CEA17" w14:textId="77777777" w:rsidR="000A1AB3" w:rsidRPr="000A1AB3" w:rsidRDefault="000A1AB3" w:rsidP="000A1AB3">
      <w:pPr>
        <w:numPr>
          <w:ilvl w:val="0"/>
          <w:numId w:val="21"/>
        </w:numPr>
      </w:pPr>
      <w:r w:rsidRPr="000A1AB3">
        <w:rPr>
          <w:b/>
          <w:bCs/>
        </w:rPr>
        <w:t>Tradeoff:</w:t>
      </w:r>
      <w:r w:rsidRPr="000A1AB3">
        <w:t xml:space="preserve"> CSV parsing is custom and lightweight, but less robust than a full parser library.</w:t>
      </w:r>
    </w:p>
    <w:p w14:paraId="59BE43B5" w14:textId="3BBD6AE5" w:rsidR="00CF31E1" w:rsidRDefault="00CF31E1"/>
    <w:p w14:paraId="7338668B" w14:textId="77777777" w:rsidR="00CF31E1" w:rsidRDefault="00000000">
      <w:pPr>
        <w:pStyle w:val="Heading2"/>
      </w:pPr>
      <w:r>
        <w:t>6. Testing &amp; Evaluation (O3)</w:t>
      </w:r>
    </w:p>
    <w:p w14:paraId="36E499CB" w14:textId="3F3E9499" w:rsidR="000A1AB3" w:rsidRPr="000A1AB3" w:rsidRDefault="000A1AB3" w:rsidP="000A1AB3">
      <w:pPr>
        <w:rPr>
          <w:b/>
          <w:bCs/>
        </w:rPr>
      </w:pPr>
      <w:r w:rsidRPr="000A1AB3">
        <w:rPr>
          <w:b/>
          <w:bCs/>
        </w:rPr>
        <w:t>Testing Strategy</w:t>
      </w:r>
    </w:p>
    <w:p w14:paraId="7AECC4B4" w14:textId="77777777" w:rsidR="000A1AB3" w:rsidRPr="000A1AB3" w:rsidRDefault="000A1AB3" w:rsidP="000A1AB3">
      <w:pPr>
        <w:numPr>
          <w:ilvl w:val="0"/>
          <w:numId w:val="22"/>
        </w:numPr>
      </w:pPr>
      <w:r w:rsidRPr="000A1AB3">
        <w:rPr>
          <w:b/>
          <w:bCs/>
        </w:rPr>
        <w:t>Unit Testing:</w:t>
      </w:r>
      <w:r w:rsidRPr="000A1AB3">
        <w:t xml:space="preserve"> Dialogue line parsing and score calculation.</w:t>
      </w:r>
    </w:p>
    <w:p w14:paraId="684323ED" w14:textId="77777777" w:rsidR="000A1AB3" w:rsidRPr="000A1AB3" w:rsidRDefault="000A1AB3" w:rsidP="000A1AB3">
      <w:pPr>
        <w:numPr>
          <w:ilvl w:val="0"/>
          <w:numId w:val="22"/>
        </w:numPr>
      </w:pPr>
      <w:r w:rsidRPr="000A1AB3">
        <w:rPr>
          <w:b/>
          <w:bCs/>
        </w:rPr>
        <w:t>Integration Testing:</w:t>
      </w:r>
      <w:r w:rsidRPr="000A1AB3">
        <w:t xml:space="preserve"> Dialogue </w:t>
      </w:r>
      <w:proofErr w:type="gramStart"/>
      <w:r w:rsidRPr="000A1AB3">
        <w:t>flow</w:t>
      </w:r>
      <w:proofErr w:type="gramEnd"/>
      <w:r w:rsidRPr="000A1AB3">
        <w:t xml:space="preserve"> across multiple nodes.</w:t>
      </w:r>
    </w:p>
    <w:p w14:paraId="72C622B9" w14:textId="77777777" w:rsidR="000A1AB3" w:rsidRPr="000A1AB3" w:rsidRDefault="000A1AB3" w:rsidP="000A1AB3">
      <w:pPr>
        <w:numPr>
          <w:ilvl w:val="0"/>
          <w:numId w:val="22"/>
        </w:numPr>
      </w:pPr>
      <w:r w:rsidRPr="000A1AB3">
        <w:rPr>
          <w:b/>
          <w:bCs/>
        </w:rPr>
        <w:t>Manual Playtesting:</w:t>
      </w:r>
      <w:r w:rsidRPr="000A1AB3">
        <w:t xml:space="preserve"> Ensuring narrative coherence and UI timing.</w:t>
      </w:r>
    </w:p>
    <w:p w14:paraId="362EF510" w14:textId="77777777" w:rsidR="000A1AB3" w:rsidRPr="000A1AB3" w:rsidRDefault="000A1AB3" w:rsidP="000A1AB3">
      <w:pPr>
        <w:rPr>
          <w:b/>
          <w:bCs/>
        </w:rPr>
      </w:pPr>
      <w:r w:rsidRPr="000A1AB3">
        <w:rPr>
          <w:b/>
          <w:bCs/>
        </w:rPr>
        <w:t>Evaluation Metrics</w:t>
      </w:r>
    </w:p>
    <w:p w14:paraId="427C4958" w14:textId="77777777" w:rsidR="000A1AB3" w:rsidRPr="000A1AB3" w:rsidRDefault="000A1AB3" w:rsidP="000A1AB3">
      <w:pPr>
        <w:numPr>
          <w:ilvl w:val="0"/>
          <w:numId w:val="23"/>
        </w:numPr>
      </w:pPr>
      <w:r w:rsidRPr="000A1AB3">
        <w:t>Correct score accumulation.</w:t>
      </w:r>
    </w:p>
    <w:p w14:paraId="35168957" w14:textId="77777777" w:rsidR="000A1AB3" w:rsidRPr="000A1AB3" w:rsidRDefault="000A1AB3" w:rsidP="000A1AB3">
      <w:pPr>
        <w:numPr>
          <w:ilvl w:val="0"/>
          <w:numId w:val="23"/>
        </w:numPr>
      </w:pPr>
      <w:r w:rsidRPr="000A1AB3">
        <w:t xml:space="preserve">Correct </w:t>
      </w:r>
      <w:proofErr w:type="gramStart"/>
      <w:r w:rsidRPr="000A1AB3">
        <w:t>badge</w:t>
      </w:r>
      <w:proofErr w:type="gramEnd"/>
      <w:r w:rsidRPr="000A1AB3">
        <w:t xml:space="preserve"> unlock behavior.</w:t>
      </w:r>
    </w:p>
    <w:p w14:paraId="3C9F9650" w14:textId="77777777" w:rsidR="000A1AB3" w:rsidRPr="000A1AB3" w:rsidRDefault="000A1AB3" w:rsidP="000A1AB3">
      <w:pPr>
        <w:numPr>
          <w:ilvl w:val="0"/>
          <w:numId w:val="23"/>
        </w:numPr>
      </w:pPr>
      <w:r w:rsidRPr="000A1AB3">
        <w:t>Accurate logging of all player choices.</w:t>
      </w:r>
    </w:p>
    <w:p w14:paraId="51564E62" w14:textId="77777777" w:rsidR="000A1AB3" w:rsidRPr="000A1AB3" w:rsidRDefault="000A1AB3" w:rsidP="000A1AB3">
      <w:pPr>
        <w:numPr>
          <w:ilvl w:val="0"/>
          <w:numId w:val="23"/>
        </w:numPr>
      </w:pPr>
      <w:r w:rsidRPr="000A1AB3">
        <w:t>Player comprehension of feedback.</w:t>
      </w:r>
    </w:p>
    <w:p w14:paraId="7709DED7" w14:textId="77777777" w:rsidR="000A1AB3" w:rsidRPr="000A1AB3" w:rsidRDefault="000A1AB3" w:rsidP="000A1AB3">
      <w:pPr>
        <w:rPr>
          <w:b/>
          <w:bCs/>
        </w:rPr>
      </w:pPr>
      <w:r w:rsidRPr="000A1AB3">
        <w:rPr>
          <w:b/>
          <w:bCs/>
        </w:rPr>
        <w:lastRenderedPageBreak/>
        <w:t>Defect Summary</w:t>
      </w:r>
    </w:p>
    <w:p w14:paraId="50B6C4C2" w14:textId="77777777" w:rsidR="000A1AB3" w:rsidRPr="000A1AB3" w:rsidRDefault="000A1AB3" w:rsidP="000A1AB3">
      <w:r w:rsidRPr="000A1AB3">
        <w:t>Most defects encountered were related to CSV formatting and node linkage, mitigated through validation and logging.</w:t>
      </w:r>
    </w:p>
    <w:p w14:paraId="55C2E2FF" w14:textId="0EA71AA0" w:rsidR="00CF31E1" w:rsidRDefault="00CF31E1"/>
    <w:p w14:paraId="308B3E42" w14:textId="77777777" w:rsidR="00CF31E1" w:rsidRDefault="00000000">
      <w:pPr>
        <w:pStyle w:val="Heading2"/>
      </w:pPr>
      <w:r>
        <w:t>7. Security, Privacy, Accessibility &amp; Compliance (O5)</w:t>
      </w:r>
    </w:p>
    <w:p w14:paraId="3CCAA7AB" w14:textId="0FDB4945" w:rsidR="000A1AB3" w:rsidRPr="000A1AB3" w:rsidRDefault="000A1AB3" w:rsidP="000A1AB3">
      <w:pPr>
        <w:rPr>
          <w:b/>
          <w:bCs/>
        </w:rPr>
      </w:pPr>
      <w:r w:rsidRPr="000A1AB3">
        <w:rPr>
          <w:b/>
          <w:bCs/>
        </w:rPr>
        <w:t>Ethics &amp; Privacy</w:t>
      </w:r>
    </w:p>
    <w:p w14:paraId="2CD13BE3" w14:textId="14EDB0C8" w:rsidR="000A1AB3" w:rsidRDefault="000A1AB3" w:rsidP="000A1AB3">
      <w:pPr>
        <w:numPr>
          <w:ilvl w:val="0"/>
          <w:numId w:val="24"/>
        </w:numPr>
      </w:pPr>
      <w:r>
        <w:t>Player logging is optional; the player must agree to data collection for the logs to function</w:t>
      </w:r>
    </w:p>
    <w:p w14:paraId="458F21AA" w14:textId="6A968DF7" w:rsidR="000A1AB3" w:rsidRPr="000A1AB3" w:rsidRDefault="000A1AB3" w:rsidP="000A1AB3">
      <w:pPr>
        <w:numPr>
          <w:ilvl w:val="0"/>
          <w:numId w:val="24"/>
        </w:numPr>
      </w:pPr>
      <w:r w:rsidRPr="000A1AB3">
        <w:t>Logs contain no personally identifiable information by default.</w:t>
      </w:r>
    </w:p>
    <w:p w14:paraId="1F0B48BB" w14:textId="77777777" w:rsidR="000A1AB3" w:rsidRPr="000A1AB3" w:rsidRDefault="000A1AB3" w:rsidP="000A1AB3">
      <w:pPr>
        <w:numPr>
          <w:ilvl w:val="0"/>
          <w:numId w:val="24"/>
        </w:numPr>
      </w:pPr>
      <w:r w:rsidRPr="000A1AB3">
        <w:t>Player data is stored locally and exported manually.</w:t>
      </w:r>
    </w:p>
    <w:p w14:paraId="0EF1FCD6" w14:textId="77777777" w:rsidR="000A1AB3" w:rsidRPr="000A1AB3" w:rsidRDefault="000A1AB3" w:rsidP="000A1AB3">
      <w:pPr>
        <w:numPr>
          <w:ilvl w:val="0"/>
          <w:numId w:val="24"/>
        </w:numPr>
      </w:pPr>
      <w:r w:rsidRPr="000A1AB3">
        <w:t>Supports ethical educational review rather than surveillance.</w:t>
      </w:r>
    </w:p>
    <w:p w14:paraId="747D5B7B" w14:textId="77777777" w:rsidR="000A1AB3" w:rsidRPr="000A1AB3" w:rsidRDefault="000A1AB3" w:rsidP="000A1AB3">
      <w:pPr>
        <w:rPr>
          <w:b/>
          <w:bCs/>
        </w:rPr>
      </w:pPr>
      <w:r w:rsidRPr="000A1AB3">
        <w:rPr>
          <w:b/>
          <w:bCs/>
        </w:rPr>
        <w:t>Accessibility</w:t>
      </w:r>
    </w:p>
    <w:p w14:paraId="082B714D" w14:textId="77777777" w:rsidR="000A1AB3" w:rsidRPr="000A1AB3" w:rsidRDefault="000A1AB3" w:rsidP="000A1AB3">
      <w:pPr>
        <w:numPr>
          <w:ilvl w:val="0"/>
          <w:numId w:val="25"/>
        </w:numPr>
      </w:pPr>
      <w:r w:rsidRPr="000A1AB3">
        <w:t>Text-based dialogue supports screen readability.</w:t>
      </w:r>
    </w:p>
    <w:p w14:paraId="05A654F1" w14:textId="77777777" w:rsidR="000A1AB3" w:rsidRPr="000A1AB3" w:rsidRDefault="000A1AB3" w:rsidP="000A1AB3">
      <w:pPr>
        <w:numPr>
          <w:ilvl w:val="0"/>
          <w:numId w:val="25"/>
        </w:numPr>
      </w:pPr>
      <w:r w:rsidRPr="000A1AB3">
        <w:t>Adjustable dialogue pacing via typewriter speed.</w:t>
      </w:r>
    </w:p>
    <w:p w14:paraId="59155D58" w14:textId="77777777" w:rsidR="000A1AB3" w:rsidRPr="000A1AB3" w:rsidRDefault="000A1AB3" w:rsidP="000A1AB3">
      <w:pPr>
        <w:numPr>
          <w:ilvl w:val="0"/>
          <w:numId w:val="25"/>
        </w:numPr>
      </w:pPr>
      <w:r w:rsidRPr="000A1AB3">
        <w:t>Clear feedback and readable UI contrast.</w:t>
      </w:r>
    </w:p>
    <w:p w14:paraId="23AAD0DD" w14:textId="77777777" w:rsidR="000A1AB3" w:rsidRPr="000A1AB3" w:rsidRDefault="000A1AB3" w:rsidP="000A1AB3">
      <w:pPr>
        <w:rPr>
          <w:b/>
          <w:bCs/>
        </w:rPr>
      </w:pPr>
      <w:r w:rsidRPr="000A1AB3">
        <w:rPr>
          <w:b/>
          <w:bCs/>
        </w:rPr>
        <w:t>Compliance</w:t>
      </w:r>
    </w:p>
    <w:p w14:paraId="6B1B643B" w14:textId="77777777" w:rsidR="000A1AB3" w:rsidRPr="000A1AB3" w:rsidRDefault="000A1AB3" w:rsidP="000A1AB3">
      <w:pPr>
        <w:numPr>
          <w:ilvl w:val="0"/>
          <w:numId w:val="26"/>
        </w:numPr>
      </w:pPr>
      <w:r w:rsidRPr="000A1AB3">
        <w:t>Designed for educational use under instructor supervision.</w:t>
      </w:r>
    </w:p>
    <w:p w14:paraId="14E1233F" w14:textId="77777777" w:rsidR="000A1AB3" w:rsidRPr="000A1AB3" w:rsidRDefault="000A1AB3" w:rsidP="000A1AB3">
      <w:pPr>
        <w:numPr>
          <w:ilvl w:val="0"/>
          <w:numId w:val="26"/>
        </w:numPr>
      </w:pPr>
      <w:r w:rsidRPr="000A1AB3">
        <w:t>MIT license allows academic reuse and extension.</w:t>
      </w:r>
    </w:p>
    <w:p w14:paraId="68E039D9" w14:textId="1C11EC73" w:rsidR="00CF31E1" w:rsidRDefault="00CF31E1"/>
    <w:p w14:paraId="7D182BCB" w14:textId="77777777" w:rsidR="00CF31E1" w:rsidRDefault="00000000">
      <w:pPr>
        <w:pStyle w:val="Heading2"/>
      </w:pPr>
      <w:r>
        <w:t>8. Deployment &amp; Operations</w:t>
      </w:r>
    </w:p>
    <w:p w14:paraId="23551584" w14:textId="032DAB60" w:rsidR="00CF31E1" w:rsidRDefault="009302D8">
      <w:r w:rsidRPr="009302D8">
        <w:t>The system is deployed as a Unity application (desktop build). Dialogue content updates require only CSV replacement. Logs can be exported at runtime and reviewed externally. Detailed setup instructions are provided in Appendix A.</w:t>
      </w:r>
    </w:p>
    <w:p w14:paraId="12272BB8" w14:textId="77777777" w:rsidR="00CF31E1" w:rsidRDefault="00000000">
      <w:pPr>
        <w:pStyle w:val="Heading2"/>
      </w:pPr>
      <w:r>
        <w:t>9. Limitations &amp; Future Work</w:t>
      </w:r>
    </w:p>
    <w:p w14:paraId="7A5E112D" w14:textId="4D1DE3E0" w:rsidR="009302D8" w:rsidRPr="009302D8" w:rsidRDefault="009302D8" w:rsidP="009302D8">
      <w:pPr>
        <w:rPr>
          <w:b/>
          <w:bCs/>
        </w:rPr>
      </w:pPr>
      <w:r w:rsidRPr="009302D8">
        <w:rPr>
          <w:b/>
          <w:bCs/>
        </w:rPr>
        <w:t>Limitations</w:t>
      </w:r>
    </w:p>
    <w:p w14:paraId="05C5DCA5" w14:textId="60827CD2" w:rsidR="009302D8" w:rsidRPr="009302D8" w:rsidRDefault="009302D8" w:rsidP="009302D8">
      <w:pPr>
        <w:numPr>
          <w:ilvl w:val="0"/>
          <w:numId w:val="27"/>
        </w:numPr>
      </w:pPr>
      <w:r>
        <w:t>Feedback is limited to a single line of dialogue</w:t>
      </w:r>
    </w:p>
    <w:p w14:paraId="12AE4BA2" w14:textId="77777777" w:rsidR="009302D8" w:rsidRPr="009302D8" w:rsidRDefault="009302D8" w:rsidP="009302D8">
      <w:pPr>
        <w:numPr>
          <w:ilvl w:val="0"/>
          <w:numId w:val="27"/>
        </w:numPr>
      </w:pPr>
      <w:r w:rsidRPr="009302D8">
        <w:t>CSV authoring can become complex for large narratives.</w:t>
      </w:r>
    </w:p>
    <w:p w14:paraId="43984757" w14:textId="77777777" w:rsidR="009302D8" w:rsidRDefault="009302D8" w:rsidP="009302D8">
      <w:pPr>
        <w:numPr>
          <w:ilvl w:val="0"/>
          <w:numId w:val="27"/>
        </w:numPr>
      </w:pPr>
      <w:r w:rsidRPr="009302D8">
        <w:t>No real-time instructor dashboard.</w:t>
      </w:r>
    </w:p>
    <w:p w14:paraId="5BD90782" w14:textId="22A51075" w:rsidR="009302D8" w:rsidRPr="009302D8" w:rsidRDefault="009302D8" w:rsidP="009302D8">
      <w:pPr>
        <w:numPr>
          <w:ilvl w:val="0"/>
          <w:numId w:val="27"/>
        </w:numPr>
      </w:pPr>
      <w:r>
        <w:t>No dialogue history for players to review past dialogue</w:t>
      </w:r>
    </w:p>
    <w:p w14:paraId="43F5A501" w14:textId="77777777" w:rsidR="009302D8" w:rsidRPr="009302D8" w:rsidRDefault="009302D8" w:rsidP="009302D8">
      <w:pPr>
        <w:rPr>
          <w:b/>
          <w:bCs/>
        </w:rPr>
      </w:pPr>
      <w:r w:rsidRPr="009302D8">
        <w:rPr>
          <w:b/>
          <w:bCs/>
        </w:rPr>
        <w:t>Future Work</w:t>
      </w:r>
    </w:p>
    <w:p w14:paraId="41C7ED62" w14:textId="77777777" w:rsidR="009302D8" w:rsidRPr="009302D8" w:rsidRDefault="009302D8" w:rsidP="009302D8">
      <w:pPr>
        <w:numPr>
          <w:ilvl w:val="0"/>
          <w:numId w:val="28"/>
        </w:numPr>
      </w:pPr>
      <w:r w:rsidRPr="009302D8">
        <w:lastRenderedPageBreak/>
        <w:t>Instructor dashboard for live analytics.</w:t>
      </w:r>
    </w:p>
    <w:p w14:paraId="2DEA9029" w14:textId="77777777" w:rsidR="009302D8" w:rsidRPr="009302D8" w:rsidRDefault="009302D8" w:rsidP="009302D8">
      <w:pPr>
        <w:numPr>
          <w:ilvl w:val="0"/>
          <w:numId w:val="28"/>
        </w:numPr>
      </w:pPr>
      <w:r w:rsidRPr="009302D8">
        <w:t>Adaptive scoring using machine learning.</w:t>
      </w:r>
    </w:p>
    <w:p w14:paraId="1AA93A48" w14:textId="77777777" w:rsidR="009302D8" w:rsidRPr="009302D8" w:rsidRDefault="009302D8" w:rsidP="009302D8">
      <w:pPr>
        <w:numPr>
          <w:ilvl w:val="0"/>
          <w:numId w:val="28"/>
        </w:numPr>
      </w:pPr>
      <w:r w:rsidRPr="009302D8">
        <w:t>Localization and multilingual dialogue support.</w:t>
      </w:r>
    </w:p>
    <w:p w14:paraId="692D9746" w14:textId="77777777" w:rsidR="009302D8" w:rsidRDefault="009302D8" w:rsidP="009302D8">
      <w:pPr>
        <w:numPr>
          <w:ilvl w:val="0"/>
          <w:numId w:val="28"/>
        </w:numPr>
      </w:pPr>
      <w:r w:rsidRPr="009302D8">
        <w:t>Voice-acted dialogue and accessibility narration.</w:t>
      </w:r>
    </w:p>
    <w:p w14:paraId="309B8F8A" w14:textId="712E84F8" w:rsidR="009302D8" w:rsidRDefault="009302D8" w:rsidP="009302D8">
      <w:pPr>
        <w:numPr>
          <w:ilvl w:val="0"/>
          <w:numId w:val="28"/>
        </w:numPr>
      </w:pPr>
      <w:r>
        <w:t>Dialogue history is accessible for player review</w:t>
      </w:r>
    </w:p>
    <w:p w14:paraId="2086EFC6" w14:textId="05ABAA0B" w:rsidR="009302D8" w:rsidRPr="009302D8" w:rsidRDefault="009302D8" w:rsidP="009302D8">
      <w:pPr>
        <w:numPr>
          <w:ilvl w:val="0"/>
          <w:numId w:val="28"/>
        </w:numPr>
      </w:pPr>
      <w:r>
        <w:t>Player’s notebook can provide additional feedback</w:t>
      </w:r>
    </w:p>
    <w:p w14:paraId="03C4DF41" w14:textId="15113E56" w:rsidR="00CF31E1" w:rsidRDefault="00CF31E1"/>
    <w:p w14:paraId="76A0A31C" w14:textId="43CA2A61" w:rsidR="00CF31E1" w:rsidRDefault="00000000" w:rsidP="009302D8">
      <w:pPr>
        <w:pStyle w:val="Heading2"/>
      </w:pPr>
      <w:r>
        <w:t>10. References</w:t>
      </w:r>
    </w:p>
    <w:p w14:paraId="456EDF7A" w14:textId="0AC141E8" w:rsidR="009302D8" w:rsidRDefault="009302D8">
      <w:r w:rsidRPr="009302D8">
        <w:t>[1] ACM/IEEE Computing Curricula</w:t>
      </w:r>
      <w:r w:rsidRPr="009302D8">
        <w:br/>
        <w:t>[2] Unity Documentation</w:t>
      </w:r>
      <w:r w:rsidRPr="009302D8">
        <w:br/>
        <w:t>[3] Empathy Training in Educational Games — Academic Literature</w:t>
      </w:r>
    </w:p>
    <w:p w14:paraId="0B9E65C8" w14:textId="77777777" w:rsidR="00CF31E1" w:rsidRDefault="00000000">
      <w:pPr>
        <w:pStyle w:val="Heading2"/>
      </w:pPr>
      <w:r>
        <w:t>Appendices (Evidence &amp; How‑To)</w:t>
      </w:r>
    </w:p>
    <w:p w14:paraId="56B35FD4" w14:textId="77777777" w:rsidR="00CF31E1" w:rsidRDefault="00000000">
      <w:r>
        <w:t>A. Installation Guide (step‑by‑step with screenshots)</w:t>
      </w:r>
    </w:p>
    <w:p w14:paraId="3A702E5E" w14:textId="77777777" w:rsidR="00CF31E1" w:rsidRDefault="00000000">
      <w:r>
        <w:t>B. User Manual (task‑oriented walkthroughs)</w:t>
      </w:r>
    </w:p>
    <w:p w14:paraId="7CAFAAA1" w14:textId="77777777" w:rsidR="00CF31E1" w:rsidRDefault="00000000">
      <w:r>
        <w:t>C. Admin/Operations Guide (runbook, on‑call, backup/restore)</w:t>
      </w:r>
    </w:p>
    <w:p w14:paraId="7A31E490" w14:textId="77777777" w:rsidR="00CF31E1" w:rsidRDefault="00000000">
      <w:r>
        <w:t>D. API Reference (OpenAPI/GraphQL schema)</w:t>
      </w:r>
    </w:p>
    <w:p w14:paraId="671A4EBD" w14:textId="77777777" w:rsidR="00CF31E1" w:rsidRDefault="00000000">
      <w:r>
        <w:t>E. Poster (36"×48" horizontal), Slides, and Video Links (Intro, Demo)</w:t>
      </w:r>
    </w:p>
    <w:p w14:paraId="774B8E2F" w14:textId="77777777" w:rsidR="00CF31E1" w:rsidRDefault="00000000">
      <w:r>
        <w:t>F. Scrum Evidence Index (links to Sprint Planning, Dailies, Reviews, Retros)</w:t>
      </w:r>
    </w:p>
    <w:p w14:paraId="7341DAFE" w14:textId="77777777" w:rsidR="009302D8" w:rsidRDefault="009302D8"/>
    <w:sectPr w:rsidR="009302D8"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3946953"/>
    <w:multiLevelType w:val="multilevel"/>
    <w:tmpl w:val="A4D61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79538F"/>
    <w:multiLevelType w:val="multilevel"/>
    <w:tmpl w:val="BCF21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107E93"/>
    <w:multiLevelType w:val="multilevel"/>
    <w:tmpl w:val="59A6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6E15EA"/>
    <w:multiLevelType w:val="multilevel"/>
    <w:tmpl w:val="E3501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1C5FE1"/>
    <w:multiLevelType w:val="multilevel"/>
    <w:tmpl w:val="E8024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D67E04"/>
    <w:multiLevelType w:val="multilevel"/>
    <w:tmpl w:val="48344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90638A"/>
    <w:multiLevelType w:val="multilevel"/>
    <w:tmpl w:val="CFF0E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1773FB"/>
    <w:multiLevelType w:val="multilevel"/>
    <w:tmpl w:val="7E949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7D2999"/>
    <w:multiLevelType w:val="multilevel"/>
    <w:tmpl w:val="1250D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7252E4"/>
    <w:multiLevelType w:val="multilevel"/>
    <w:tmpl w:val="6A606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6A74B5"/>
    <w:multiLevelType w:val="multilevel"/>
    <w:tmpl w:val="1F5EA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D55B6F"/>
    <w:multiLevelType w:val="multilevel"/>
    <w:tmpl w:val="EA8A6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DC4513"/>
    <w:multiLevelType w:val="multilevel"/>
    <w:tmpl w:val="534E3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2A7488"/>
    <w:multiLevelType w:val="multilevel"/>
    <w:tmpl w:val="B4C69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D04C6B"/>
    <w:multiLevelType w:val="multilevel"/>
    <w:tmpl w:val="BEF2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A52A9D"/>
    <w:multiLevelType w:val="multilevel"/>
    <w:tmpl w:val="F9548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A7346CE"/>
    <w:multiLevelType w:val="multilevel"/>
    <w:tmpl w:val="375AE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AB10FA"/>
    <w:multiLevelType w:val="multilevel"/>
    <w:tmpl w:val="ED241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082B47"/>
    <w:multiLevelType w:val="multilevel"/>
    <w:tmpl w:val="0A1E7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2E495D"/>
    <w:multiLevelType w:val="multilevel"/>
    <w:tmpl w:val="55622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0B2284"/>
    <w:multiLevelType w:val="multilevel"/>
    <w:tmpl w:val="C9B0E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872A59"/>
    <w:multiLevelType w:val="multilevel"/>
    <w:tmpl w:val="8B64E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7044174">
    <w:abstractNumId w:val="8"/>
  </w:num>
  <w:num w:numId="2" w16cid:durableId="1876195017">
    <w:abstractNumId w:val="6"/>
  </w:num>
  <w:num w:numId="3" w16cid:durableId="7290942">
    <w:abstractNumId w:val="5"/>
  </w:num>
  <w:num w:numId="4" w16cid:durableId="2134863767">
    <w:abstractNumId w:val="4"/>
  </w:num>
  <w:num w:numId="5" w16cid:durableId="1919248988">
    <w:abstractNumId w:val="7"/>
  </w:num>
  <w:num w:numId="6" w16cid:durableId="1963002574">
    <w:abstractNumId w:val="3"/>
  </w:num>
  <w:num w:numId="7" w16cid:durableId="2056393381">
    <w:abstractNumId w:val="2"/>
  </w:num>
  <w:num w:numId="8" w16cid:durableId="238948777">
    <w:abstractNumId w:val="1"/>
  </w:num>
  <w:num w:numId="9" w16cid:durableId="253519503">
    <w:abstractNumId w:val="0"/>
  </w:num>
  <w:num w:numId="10" w16cid:durableId="278417209">
    <w:abstractNumId w:val="16"/>
  </w:num>
  <w:num w:numId="11" w16cid:durableId="1520318877">
    <w:abstractNumId w:val="30"/>
  </w:num>
  <w:num w:numId="12" w16cid:durableId="162623978">
    <w:abstractNumId w:val="27"/>
  </w:num>
  <w:num w:numId="13" w16cid:durableId="899170556">
    <w:abstractNumId w:val="29"/>
  </w:num>
  <w:num w:numId="14" w16cid:durableId="254360261">
    <w:abstractNumId w:val="19"/>
  </w:num>
  <w:num w:numId="15" w16cid:durableId="1965698980">
    <w:abstractNumId w:val="24"/>
  </w:num>
  <w:num w:numId="16" w16cid:durableId="987787499">
    <w:abstractNumId w:val="25"/>
  </w:num>
  <w:num w:numId="17" w16cid:durableId="1695963512">
    <w:abstractNumId w:val="10"/>
  </w:num>
  <w:num w:numId="18" w16cid:durableId="987981771">
    <w:abstractNumId w:val="18"/>
  </w:num>
  <w:num w:numId="19" w16cid:durableId="2099059025">
    <w:abstractNumId w:val="13"/>
  </w:num>
  <w:num w:numId="20" w16cid:durableId="1789155843">
    <w:abstractNumId w:val="21"/>
  </w:num>
  <w:num w:numId="21" w16cid:durableId="845948572">
    <w:abstractNumId w:val="28"/>
  </w:num>
  <w:num w:numId="22" w16cid:durableId="693069427">
    <w:abstractNumId w:val="20"/>
  </w:num>
  <w:num w:numId="23" w16cid:durableId="1440028622">
    <w:abstractNumId w:val="12"/>
  </w:num>
  <w:num w:numId="24" w16cid:durableId="1003972781">
    <w:abstractNumId w:val="15"/>
  </w:num>
  <w:num w:numId="25" w16cid:durableId="286467695">
    <w:abstractNumId w:val="9"/>
  </w:num>
  <w:num w:numId="26" w16cid:durableId="1571650312">
    <w:abstractNumId w:val="14"/>
  </w:num>
  <w:num w:numId="27" w16cid:durableId="1844394315">
    <w:abstractNumId w:val="23"/>
  </w:num>
  <w:num w:numId="28" w16cid:durableId="83453638">
    <w:abstractNumId w:val="17"/>
  </w:num>
  <w:num w:numId="29" w16cid:durableId="1586063892">
    <w:abstractNumId w:val="11"/>
  </w:num>
  <w:num w:numId="30" w16cid:durableId="476802703">
    <w:abstractNumId w:val="26"/>
  </w:num>
  <w:num w:numId="31" w16cid:durableId="194179579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A1AB3"/>
    <w:rsid w:val="0015074B"/>
    <w:rsid w:val="0029639D"/>
    <w:rsid w:val="00326F90"/>
    <w:rsid w:val="009302D8"/>
    <w:rsid w:val="00AA1D8D"/>
    <w:rsid w:val="00B47730"/>
    <w:rsid w:val="00CB0664"/>
    <w:rsid w:val="00CF31E1"/>
    <w:rsid w:val="00DF501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E95FB1"/>
  <w14:defaultImageDpi w14:val="300"/>
  <w15:docId w15:val="{28D1BA1B-C42C-4246-A9F2-1986FF9B5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Calibri" w:hAnsi="Calibri"/>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0A1AB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1038</Words>
  <Characters>6978</Characters>
  <Application>Microsoft Office Word</Application>
  <DocSecurity>0</DocSecurity>
  <Lines>211</Lines>
  <Paragraphs>178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Bryan Diaz</cp:lastModifiedBy>
  <cp:revision>2</cp:revision>
  <dcterms:created xsi:type="dcterms:W3CDTF">2025-12-13T19:07:00Z</dcterms:created>
  <dcterms:modified xsi:type="dcterms:W3CDTF">2025-12-13T19:07:00Z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e54d7f95-95b6-4cf2-8ac1-4299cbd9b545</vt:lpwstr>
  </property>
</Properties>
</file>